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00BD7" w14:textId="77777777" w:rsidR="0092364A" w:rsidRPr="00907765" w:rsidRDefault="00EA0F8C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r w:rsidRPr="00907765">
        <w:rPr>
          <w:rFonts w:ascii="Times New Roman" w:hAnsi="Times New Roman" w:cs="Times New Roman"/>
          <w:b/>
          <w:sz w:val="24"/>
          <w:szCs w:val="24"/>
          <w:lang w:val="ru-RU"/>
        </w:rPr>
        <w:t>ЦИКЛОГРАММА ВОСПИТАТЕЛЬНО-ОБРАЗОВАТЕЛЬНОГО ПРОЦЕССА — ЯНВАРЬ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907765" w:rsidRPr="00907765" w14:paraId="36A6A0F8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C430E3F" w14:textId="77777777" w:rsidR="0092364A" w:rsidRPr="00907765" w:rsidRDefault="00EA0F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3866A3D" w14:textId="77777777" w:rsidR="0092364A" w:rsidRPr="00907765" w:rsidRDefault="00EA0F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1 неделя (08.01 - 10.01.2025 г.)</w:t>
            </w:r>
          </w:p>
        </w:tc>
      </w:tr>
      <w:tr w:rsidR="00907765" w:rsidRPr="00907765" w14:paraId="269794D2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17A18C5" w14:textId="77777777" w:rsidR="0092364A" w:rsidRPr="00907765" w:rsidRDefault="00EA0F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Умнички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4150CC4" w14:textId="77777777" w:rsidR="0092364A" w:rsidRPr="00907765" w:rsidRDefault="00EA0F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Зимние сказки и чудеса</w:t>
            </w:r>
          </w:p>
        </w:tc>
      </w:tr>
    </w:tbl>
    <w:p w14:paraId="2034F90F" w14:textId="77777777" w:rsidR="0092364A" w:rsidRPr="00907765" w:rsidRDefault="0092364A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4320"/>
        <w:gridCol w:w="4320"/>
        <w:gridCol w:w="4320"/>
      </w:tblGrid>
      <w:tr w:rsidR="00907765" w:rsidRPr="00907765" w14:paraId="5B3245DB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2B4373D7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4320" w:type="dxa"/>
            <w:shd w:val="clear" w:color="auto" w:fill="EDF2F7"/>
          </w:tcPr>
          <w:p w14:paraId="55BFCC35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Среда 08.01</w:t>
            </w:r>
          </w:p>
        </w:tc>
        <w:tc>
          <w:tcPr>
            <w:tcW w:w="4320" w:type="dxa"/>
            <w:shd w:val="clear" w:color="auto" w:fill="EDF2F7"/>
          </w:tcPr>
          <w:p w14:paraId="3A09E392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09.01</w:t>
            </w:r>
          </w:p>
        </w:tc>
        <w:tc>
          <w:tcPr>
            <w:tcW w:w="4320" w:type="dxa"/>
            <w:shd w:val="clear" w:color="auto" w:fill="EDF2F7"/>
          </w:tcPr>
          <w:p w14:paraId="286C3B78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10.01</w:t>
            </w:r>
          </w:p>
        </w:tc>
      </w:tr>
      <w:tr w:rsidR="00907765" w:rsidRPr="00907765" w14:paraId="3DC63D9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2AEC58A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75DD16F2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907765" w:rsidRPr="00907765" w14:paraId="7DD1940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936D267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4732AADC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Беседы по вопросам здоровья, 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домашнего режима дня, воспитания, развития и достижений детей; индивидуальные консультации.</w:t>
            </w:r>
          </w:p>
        </w:tc>
      </w:tr>
      <w:tr w:rsidR="00907765" w:rsidRPr="00907765" w14:paraId="2BBF383D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C29F0FE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00F2FB2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короткие рассказы.</w:t>
            </w:r>
          </w:p>
          <w:p w14:paraId="01A5770A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ри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сования линий и кругов.</w:t>
            </w:r>
          </w:p>
          <w:p w14:paraId="43D47706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Познакомить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 свойствами снега и льда.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8E70A74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короткие рассказы.</w:t>
            </w:r>
          </w:p>
          <w:p w14:paraId="6288F14F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рисования линий и кругов.</w:t>
            </w:r>
          </w:p>
          <w:p w14:paraId="3A9E567D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Познакомить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 свойствами снега и льда.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768DDBD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короткие рассказы.</w:t>
            </w:r>
          </w:p>
          <w:p w14:paraId="3D0F7DD1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рисования линий и кругов.</w:t>
            </w:r>
          </w:p>
          <w:p w14:paraId="165A92D2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.: 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Познакомить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 свойствами снега и льда.</w:t>
            </w:r>
          </w:p>
        </w:tc>
      </w:tr>
      <w:tr w:rsidR="00907765" w:rsidRPr="00907765" w14:paraId="004CBF2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1DD4D9B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01F71E29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907765" w:rsidRPr="00907765" w14:paraId="4D218F2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B4CD2E5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6D43625E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Привлечение внимания к пище, следить за правильной осанкой за столом, формирование 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культурно-гигиенических навыков.</w:t>
            </w:r>
          </w:p>
        </w:tc>
      </w:tr>
      <w:tr w:rsidR="00907765" w:rsidRPr="00907765" w14:paraId="06BB338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B7DD7A9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45C737F9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Развитие речи, познавательная и игровая мотивация.</w:t>
            </w:r>
          </w:p>
        </w:tc>
      </w:tr>
      <w:tr w:rsidR="00907765" w:rsidRPr="00907765" w14:paraId="244E125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6B4CDB5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14488C5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«Зимние забавы»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словарный запас</w:t>
            </w:r>
          </w:p>
          <w:p w14:paraId="6D3FDC9C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Основы математики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«Сравнение предметов по длине»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Обучать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сравнению по признакам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5FF2E01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Казахский язык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Қыс</w:t>
            </w:r>
            <w:proofErr w:type="spellEnd"/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мезгілі</w:t>
            </w:r>
            <w:proofErr w:type="spellEnd"/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Сөздік</w:t>
            </w:r>
            <w:proofErr w:type="spell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қорды</w:t>
            </w:r>
            <w:proofErr w:type="spell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байыту</w:t>
            </w:r>
            <w:proofErr w:type="spell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қар</w:t>
            </w:r>
            <w:proofErr w:type="spell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аяз</w:t>
            </w:r>
            <w:proofErr w:type="spellEnd"/>
          </w:p>
          <w:p w14:paraId="6994B467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Музыка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«Зимняя песенка»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музыкальный слух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8D9BDAC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Художественная литература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«Чтение сказки 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«Морозко»»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восприятие сказок</w:t>
            </w:r>
          </w:p>
        </w:tc>
      </w:tr>
      <w:tr w:rsidR="00907765" w:rsidRPr="00907765" w14:paraId="13988D6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221E5BF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4977CA4B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907765" w:rsidRPr="00907765" w14:paraId="29ABAFF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E750F9D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4BE4F584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907765" w:rsidRPr="00907765" w14:paraId="7416C9F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A8B00A8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1A50A05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 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7E2541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 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967F460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точка №1 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 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</w:tr>
      <w:tr w:rsidR="00907765" w:rsidRPr="00907765" w14:paraId="1C0ED17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94F3568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5EC08DDA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Раздевание, гигиенические процедуры, обед (воспитание культуры еды, правила 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этикета).</w:t>
            </w:r>
          </w:p>
        </w:tc>
      </w:tr>
      <w:tr w:rsidR="00907765" w:rsidRPr="00907765" w14:paraId="5D24301A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F85AF71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6A8889F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Чтение сказки «Рукавичка»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A8E1E4B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Слушание спокойной музыки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92CF79D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 «Зима»</w:t>
            </w:r>
          </w:p>
        </w:tc>
      </w:tr>
      <w:tr w:rsidR="00907765" w:rsidRPr="00907765" w14:paraId="51C55DB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0564F21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1A267E3B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907765" w:rsidRPr="00907765" w14:paraId="7575BE63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BA95634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A5CD41E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тематики: 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сравнивать предметы.</w:t>
            </w:r>
          </w:p>
          <w:p w14:paraId="66426AD2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скатывание шаров.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D08F805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сравнивать предметы.</w:t>
            </w:r>
          </w:p>
          <w:p w14:paraId="7C1FA9B6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скатывание 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шаров.</w:t>
            </w:r>
          </w:p>
        </w:tc>
        <w:tc>
          <w:tcPr>
            <w:tcW w:w="4320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5BE9969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сравнивать предметы.</w:t>
            </w:r>
          </w:p>
          <w:p w14:paraId="5C10395E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скатывание шаров.</w:t>
            </w:r>
          </w:p>
        </w:tc>
      </w:tr>
      <w:tr w:rsidR="00907765" w:rsidRPr="00907765" w14:paraId="40F7312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115C3BE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7B031986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правила этикета; оценка акк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уратности.</w:t>
            </w:r>
          </w:p>
        </w:tc>
      </w:tr>
      <w:tr w:rsidR="00907765" w:rsidRPr="00907765" w14:paraId="10EA00B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625683A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1760" w:type="dxa"/>
            <w:gridSpan w:val="3"/>
            <w:shd w:val="clear" w:color="auto" w:fill="F7FAFC"/>
          </w:tcPr>
          <w:p w14:paraId="441C68B7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</w:tbl>
    <w:p w14:paraId="7C2908FF" w14:textId="77777777" w:rsidR="0092364A" w:rsidRPr="00907765" w:rsidRDefault="00EA0F8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7765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4D4B0D28" w14:textId="77777777" w:rsidR="0092364A" w:rsidRPr="00907765" w:rsidRDefault="00EA0F8C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07765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ЯНВАРЬ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907765" w:rsidRPr="00907765" w14:paraId="6BDE47D6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3448E5F" w14:textId="77777777" w:rsidR="0092364A" w:rsidRPr="00907765" w:rsidRDefault="00EA0F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816C05C" w14:textId="77777777" w:rsidR="0092364A" w:rsidRPr="00907765" w:rsidRDefault="00EA0F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 какой период 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составлен план: 2 неделя (13.01 - 17.01.2025 г.)</w:t>
            </w:r>
          </w:p>
        </w:tc>
      </w:tr>
      <w:tr w:rsidR="00907765" w:rsidRPr="00907765" w14:paraId="6C2FD9B2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976C258" w14:textId="77777777" w:rsidR="0092364A" w:rsidRPr="00907765" w:rsidRDefault="00EA0F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Умнички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C0A8F7F" w14:textId="77777777" w:rsidR="0092364A" w:rsidRPr="00907765" w:rsidRDefault="00EA0F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Зимовье птиц и животных</w:t>
            </w:r>
          </w:p>
        </w:tc>
      </w:tr>
    </w:tbl>
    <w:p w14:paraId="02BF6480" w14:textId="77777777" w:rsidR="0092364A" w:rsidRPr="00907765" w:rsidRDefault="0092364A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907765" w:rsidRPr="00907765" w14:paraId="559EDA33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037F2618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3FE524E9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13.01</w:t>
            </w:r>
          </w:p>
        </w:tc>
        <w:tc>
          <w:tcPr>
            <w:tcW w:w="2592" w:type="dxa"/>
            <w:shd w:val="clear" w:color="auto" w:fill="EDF2F7"/>
          </w:tcPr>
          <w:p w14:paraId="54C5E656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14.01</w:t>
            </w:r>
          </w:p>
        </w:tc>
        <w:tc>
          <w:tcPr>
            <w:tcW w:w="2592" w:type="dxa"/>
            <w:shd w:val="clear" w:color="auto" w:fill="EDF2F7"/>
          </w:tcPr>
          <w:p w14:paraId="47224AC8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Среда 15.01</w:t>
            </w:r>
          </w:p>
        </w:tc>
        <w:tc>
          <w:tcPr>
            <w:tcW w:w="2592" w:type="dxa"/>
            <w:shd w:val="clear" w:color="auto" w:fill="EDF2F7"/>
          </w:tcPr>
          <w:p w14:paraId="099BB6D2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16.01</w:t>
            </w:r>
          </w:p>
        </w:tc>
        <w:tc>
          <w:tcPr>
            <w:tcW w:w="2592" w:type="dxa"/>
            <w:shd w:val="clear" w:color="auto" w:fill="EDF2F7"/>
          </w:tcPr>
          <w:p w14:paraId="35C159CD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17.01</w:t>
            </w:r>
          </w:p>
        </w:tc>
      </w:tr>
      <w:tr w:rsidR="00907765" w:rsidRPr="00907765" w14:paraId="4CC36CA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A25B05E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2EBD7D3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Встреча детей с хорошим настроением. Создание 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благоприятной обстановки. Беседа о настроении ребёнка, приобщение к выражению личного мнения.</w:t>
            </w:r>
          </w:p>
        </w:tc>
      </w:tr>
      <w:tr w:rsidR="00907765" w:rsidRPr="00907765" w14:paraId="6DA9440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02D1D71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DCF1D70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907765" w:rsidRPr="00907765" w14:paraId="6BBDB42A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1A3AFD1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дея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F9C8E5C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короткие рассказы.</w:t>
            </w:r>
          </w:p>
          <w:p w14:paraId="440E4A6B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рисования линий и кругов.</w:t>
            </w:r>
          </w:p>
          <w:p w14:paraId="7349D365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Познакомить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 свойствами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23FB270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короткие рассказы.</w:t>
            </w:r>
          </w:p>
          <w:p w14:paraId="10AD707F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рисования линий и кругов.</w:t>
            </w:r>
          </w:p>
          <w:p w14:paraId="68C16AB6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Познакомить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 свойствами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F27B942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короткие рассказы.</w:t>
            </w:r>
          </w:p>
          <w:p w14:paraId="11FAFD75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рисования линий и кругов.</w:t>
            </w:r>
          </w:p>
          <w:p w14:paraId="64DA3B3B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Познакомить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 свойствами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31F3C73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ко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роткие рассказы.</w:t>
            </w:r>
          </w:p>
          <w:p w14:paraId="005EBE7B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рисования линий и кругов.</w:t>
            </w:r>
          </w:p>
          <w:p w14:paraId="4DBE18B9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Познакомить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 свойствами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0C75936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короткие рассказы.</w:t>
            </w:r>
          </w:p>
          <w:p w14:paraId="4AB632F9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рисования линий и кругов.</w:t>
            </w:r>
          </w:p>
          <w:p w14:paraId="4ACE69CD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Познакомить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 свойствами снега и льда.</w:t>
            </w:r>
          </w:p>
        </w:tc>
      </w:tr>
      <w:tr w:rsidR="00907765" w:rsidRPr="00907765" w14:paraId="748327A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7B58F2A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B422B47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907765" w:rsidRPr="00907765" w14:paraId="2176487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694D183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6367012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907765" w:rsidRPr="00907765" w14:paraId="3F99A22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1C5F217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1E52A6F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Развитие речи, познавательная и игровая мотивация.</w:t>
            </w:r>
          </w:p>
        </w:tc>
      </w:tr>
      <w:tr w:rsidR="00907765" w:rsidRPr="00907765" w14:paraId="474A6561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3EE134D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F672ABE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«Зимние забавы»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словарный запас</w:t>
            </w:r>
          </w:p>
          <w:p w14:paraId="13DF9697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«Сравнение предметов по длине»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Обучать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сравнению по признакам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3A0D0FD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Қыс</w:t>
            </w:r>
            <w:proofErr w:type="spellEnd"/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мезгілі</w:t>
            </w:r>
            <w:proofErr w:type="spellEnd"/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Сөздік</w:t>
            </w:r>
            <w:proofErr w:type="spell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қорды</w:t>
            </w:r>
            <w:proofErr w:type="spell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байыту</w:t>
            </w:r>
            <w:proofErr w:type="spell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қар</w:t>
            </w:r>
            <w:proofErr w:type="spell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аяз</w:t>
            </w:r>
            <w:proofErr w:type="spellEnd"/>
          </w:p>
          <w:p w14:paraId="4B7E1AE1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«Зимняя песенка»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музыкальн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ый слух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FDA0095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Художественная литература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«Чтение сказки «Морозко»»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восприятие сказок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9551B9D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«Звуковой анализ простых слов»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Выделять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начальный звук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1111473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«Снежки и эстафеты»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ловкость и меткость</w:t>
            </w:r>
          </w:p>
        </w:tc>
      </w:tr>
      <w:tr w:rsidR="00907765" w:rsidRPr="00907765" w14:paraId="1BAB9B8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C201FC5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2-о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й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76F80C3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907765" w:rsidRPr="00907765" w14:paraId="7DB600E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17A1FA0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51BFC96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907765" w:rsidRPr="00907765" w14:paraId="659EE7D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A4E564B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A515F20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 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EBB2D55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 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DC7067F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 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7511033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 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BE75B1B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 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</w:tr>
      <w:tr w:rsidR="00907765" w:rsidRPr="00907765" w14:paraId="3A42202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C30CC18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71275E9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907765" w:rsidRPr="00907765" w14:paraId="2A52D7E0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5D8F820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FB3A9AF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Чтение сказки «Рукавичка»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A81720B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Слушание спокойной музыки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300F72D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 «Зима»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7173165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FCEC470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Чтение сказки «Заюшкина избушка»</w:t>
            </w:r>
          </w:p>
        </w:tc>
      </w:tr>
      <w:tr w:rsidR="00907765" w:rsidRPr="00907765" w14:paraId="420787E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7308863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BED19E7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907765" w:rsidRPr="00907765" w14:paraId="5CC968DB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5F4E88E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F8A684E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сравнивать предметы.</w:t>
            </w:r>
          </w:p>
          <w:p w14:paraId="4BD02E36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C899819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сравнивать предметы.</w:t>
            </w:r>
          </w:p>
          <w:p w14:paraId="159CBFB1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9729D27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сравнивать предметы.</w:t>
            </w:r>
          </w:p>
          <w:p w14:paraId="7D03AF51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169A194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сравнивать 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предметы.</w:t>
            </w:r>
          </w:p>
          <w:p w14:paraId="1C6854A7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98452BF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сравнивать предметы.</w:t>
            </w:r>
          </w:p>
          <w:p w14:paraId="14675F8D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скатывание шаров.</w:t>
            </w:r>
          </w:p>
        </w:tc>
      </w:tr>
      <w:tr w:rsidR="00907765" w:rsidRPr="00907765" w14:paraId="126C888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5C88216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8334860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та по воспитанию культуры еды; правила этикета; оценка аккуратности.</w:t>
            </w:r>
          </w:p>
        </w:tc>
      </w:tr>
      <w:tr w:rsidR="00907765" w:rsidRPr="00907765" w14:paraId="204CEC1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8BE9455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24D734B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</w:tbl>
    <w:p w14:paraId="420A4BA1" w14:textId="77777777" w:rsidR="0092364A" w:rsidRPr="00907765" w:rsidRDefault="00EA0F8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7765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20044372" w14:textId="77777777" w:rsidR="0092364A" w:rsidRPr="00907765" w:rsidRDefault="00EA0F8C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07765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ЯНВАРЬ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907765" w:rsidRPr="00907765" w14:paraId="3086459E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E9C2BBA" w14:textId="77777777" w:rsidR="0092364A" w:rsidRPr="00907765" w:rsidRDefault="00EA0F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8466B11" w14:textId="77777777" w:rsidR="0092364A" w:rsidRPr="00907765" w:rsidRDefault="00EA0F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3 неделя (20.01 - 24.01.2025 г.)</w:t>
            </w:r>
          </w:p>
        </w:tc>
      </w:tr>
      <w:tr w:rsidR="00907765" w:rsidRPr="00907765" w14:paraId="5B66364D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A297B18" w14:textId="77777777" w:rsidR="0092364A" w:rsidRPr="00907765" w:rsidRDefault="00EA0F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Умнички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4640025" w14:textId="77777777" w:rsidR="0092364A" w:rsidRPr="00907765" w:rsidRDefault="00EA0F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Зимние забавы и игры</w:t>
            </w:r>
          </w:p>
        </w:tc>
      </w:tr>
    </w:tbl>
    <w:p w14:paraId="7B3DFDEA" w14:textId="77777777" w:rsidR="0092364A" w:rsidRPr="00907765" w:rsidRDefault="0092364A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907765" w:rsidRPr="00907765" w14:paraId="2232E948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1442E0F6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64BD0705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20.01</w:t>
            </w:r>
          </w:p>
        </w:tc>
        <w:tc>
          <w:tcPr>
            <w:tcW w:w="2592" w:type="dxa"/>
            <w:shd w:val="clear" w:color="auto" w:fill="EDF2F7"/>
          </w:tcPr>
          <w:p w14:paraId="42C339DC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21.01</w:t>
            </w:r>
          </w:p>
        </w:tc>
        <w:tc>
          <w:tcPr>
            <w:tcW w:w="2592" w:type="dxa"/>
            <w:shd w:val="clear" w:color="auto" w:fill="EDF2F7"/>
          </w:tcPr>
          <w:p w14:paraId="568F8E1A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Среда 22.01</w:t>
            </w:r>
          </w:p>
        </w:tc>
        <w:tc>
          <w:tcPr>
            <w:tcW w:w="2592" w:type="dxa"/>
            <w:shd w:val="clear" w:color="auto" w:fill="EDF2F7"/>
          </w:tcPr>
          <w:p w14:paraId="5C4B6BD6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23.01</w:t>
            </w:r>
          </w:p>
        </w:tc>
        <w:tc>
          <w:tcPr>
            <w:tcW w:w="2592" w:type="dxa"/>
            <w:shd w:val="clear" w:color="auto" w:fill="EDF2F7"/>
          </w:tcPr>
          <w:p w14:paraId="5474DC43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24.01</w:t>
            </w:r>
          </w:p>
        </w:tc>
      </w:tr>
      <w:tr w:rsidR="00907765" w:rsidRPr="00907765" w14:paraId="4296306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62C3B10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9E2885D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907765" w:rsidRPr="00907765" w14:paraId="2BFC307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6CC9ADE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25E0540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й детей; индивидуальные консультации.</w:t>
            </w:r>
          </w:p>
        </w:tc>
      </w:tr>
      <w:tr w:rsidR="00907765" w:rsidRPr="00907765" w14:paraId="261BDF60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4DCBC6C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33537A1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короткие рассказы.</w:t>
            </w:r>
          </w:p>
          <w:p w14:paraId="4BA3DE66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рисования линий и кругов.</w:t>
            </w:r>
          </w:p>
          <w:p w14:paraId="6897D0C2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.: 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Познакомить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 свойствами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3309D49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короткие рассказы.</w:t>
            </w:r>
          </w:p>
          <w:p w14:paraId="1B0EC832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рисования линий и кругов.</w:t>
            </w:r>
          </w:p>
          <w:p w14:paraId="2122F55E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Познакомить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 свойствами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52BCA66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короткие рассказы.</w:t>
            </w:r>
          </w:p>
          <w:p w14:paraId="0C008E30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рисования линий и кругов.</w:t>
            </w:r>
          </w:p>
          <w:p w14:paraId="0C5B86D5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Познакомить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 свой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ствами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E50401E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короткие рассказы.</w:t>
            </w:r>
          </w:p>
          <w:p w14:paraId="57B89537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рисования линий и кругов.</w:t>
            </w:r>
          </w:p>
          <w:p w14:paraId="5F414269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Познакомить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 свойствами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59D9168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составлять короткие рассказы.</w:t>
            </w:r>
          </w:p>
          <w:p w14:paraId="68E025C2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навыки рисования линий и кругов.</w:t>
            </w:r>
          </w:p>
          <w:p w14:paraId="7A1581A7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Познакомить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 свойствами снега и льда.</w:t>
            </w:r>
          </w:p>
        </w:tc>
      </w:tr>
      <w:tr w:rsidR="00907765" w:rsidRPr="00907765" w14:paraId="4BEF84AE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6553B85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ED92865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енних упражнений (двигательная активность, игровая деятельность).</w:t>
            </w:r>
          </w:p>
        </w:tc>
      </w:tr>
      <w:tr w:rsidR="00907765" w:rsidRPr="00907765" w14:paraId="1415B2A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EC1E6D2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FC0D770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907765" w:rsidRPr="00907765" w14:paraId="62B6F9D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F73E878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CAA0CB9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Развитие речи, 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познавательная и игровая мотивация.</w:t>
            </w:r>
          </w:p>
        </w:tc>
      </w:tr>
      <w:tr w:rsidR="00907765" w:rsidRPr="00907765" w14:paraId="658731F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09B5E69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381A98E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«Зимние забавы»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словарный запас</w:t>
            </w:r>
          </w:p>
          <w:p w14:paraId="20526409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«Сравнение предметов по длине»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Обучать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сравнению по признакам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3D470A2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Қыс</w:t>
            </w:r>
            <w:proofErr w:type="spellEnd"/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мезгілі</w:t>
            </w:r>
            <w:proofErr w:type="spellEnd"/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здік</w:t>
            </w:r>
            <w:proofErr w:type="spell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қорды</w:t>
            </w:r>
            <w:proofErr w:type="spell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байыту</w:t>
            </w:r>
            <w:proofErr w:type="spell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қар</w:t>
            </w:r>
            <w:proofErr w:type="spell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аяз</w:t>
            </w:r>
            <w:proofErr w:type="spellEnd"/>
          </w:p>
          <w:p w14:paraId="57F1B5A4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«Зимняя песенка»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музыкальный слух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ED236A8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Художественная литература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«Чтение сказки «Морозко»»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восприятие сказок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187C252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«Звуковой анализ простых слов»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Выделять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начальный звук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0367DDC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ическая культура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«Снежки и эстафеты»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ловкость и меткость</w:t>
            </w:r>
          </w:p>
        </w:tc>
      </w:tr>
      <w:tr w:rsidR="00907765" w:rsidRPr="00907765" w14:paraId="089211B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E95CBA5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3B241C6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907765" w:rsidRPr="00907765" w14:paraId="2099633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6BD4EB9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781FB7B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907765" w:rsidRPr="00907765" w14:paraId="25D1473D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7802466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A013AB7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Карточка №1 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 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C365A45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 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C31D019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 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E09306A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лениях 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1932A7A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зимних явлениях 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</w:tr>
      <w:tr w:rsidR="00907765" w:rsidRPr="00907765" w14:paraId="2A3E4A2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8A6BC7C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F99CC45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енические процедуры, обед (воспитание культуры еды, правила этикета).</w:t>
            </w:r>
          </w:p>
        </w:tc>
      </w:tr>
      <w:tr w:rsidR="00907765" w:rsidRPr="00907765" w14:paraId="50D0668F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2AED6BD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870E913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Чтение сказки «Рукавичка»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EAA64A2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Слушание спокойной музыки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9E34F88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 «Зима»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06EBC1E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333AF13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Чтение сказки «Заюшкина избушка»</w:t>
            </w:r>
          </w:p>
        </w:tc>
      </w:tr>
      <w:tr w:rsidR="00907765" w:rsidRPr="00907765" w14:paraId="28E6412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5FB630C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813C129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907765" w:rsidRPr="00907765" w14:paraId="20DDF2E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45D2C96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58446AB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сравнивать предметы.</w:t>
            </w:r>
          </w:p>
          <w:p w14:paraId="5E97CF3B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0F604B9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овы математики: 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сравнивать предметы.</w:t>
            </w:r>
          </w:p>
          <w:p w14:paraId="791FCB1A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3BF907E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сравнивать предметы.</w:t>
            </w:r>
          </w:p>
          <w:p w14:paraId="7717144D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B72C8B4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сравнивать предметы.</w:t>
            </w:r>
          </w:p>
          <w:p w14:paraId="0D8A8F9D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7B434EE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сравнивать предметы.</w:t>
            </w:r>
          </w:p>
          <w:p w14:paraId="775F5F75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плять</w:t>
            </w:r>
            <w:proofErr w:type="gramEnd"/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скатывание шаров.</w:t>
            </w:r>
          </w:p>
        </w:tc>
      </w:tr>
      <w:tr w:rsidR="00907765" w:rsidRPr="00907765" w14:paraId="522C2B2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DBC7B3B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2D0752E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907765" w:rsidRPr="00907765" w14:paraId="7ED26A3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380F913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5E00953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</w:tbl>
    <w:p w14:paraId="69411771" w14:textId="77777777" w:rsidR="0092364A" w:rsidRPr="00907765" w:rsidRDefault="00EA0F8C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907765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012D4011" w14:textId="77777777" w:rsidR="0092364A" w:rsidRPr="00907765" w:rsidRDefault="00EA0F8C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07765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ЯНВАРЬ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907765" w:rsidRPr="00907765" w14:paraId="3D1AE6C2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FFF82E0" w14:textId="77777777" w:rsidR="0092364A" w:rsidRPr="00907765" w:rsidRDefault="00EA0F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84C95C8" w14:textId="77777777" w:rsidR="0092364A" w:rsidRPr="00907765" w:rsidRDefault="00EA0F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4 неделя (27.01 - 31.01.2025 г.)</w:t>
            </w:r>
          </w:p>
        </w:tc>
      </w:tr>
      <w:tr w:rsidR="00907765" w:rsidRPr="00907765" w14:paraId="0AEEF29D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C1376CB" w14:textId="77777777" w:rsidR="0092364A" w:rsidRPr="00907765" w:rsidRDefault="00EA0F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Умнички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21C12D2E" w14:textId="77777777" w:rsidR="0092364A" w:rsidRPr="00907765" w:rsidRDefault="00EA0F8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Путешествие по зимнему лесу</w:t>
            </w:r>
          </w:p>
        </w:tc>
      </w:tr>
    </w:tbl>
    <w:p w14:paraId="0BDE2DA8" w14:textId="77777777" w:rsidR="0092364A" w:rsidRPr="00907765" w:rsidRDefault="0092364A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907765" w:rsidRPr="00907765" w14:paraId="20D9DE14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658A377B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592" w:type="dxa"/>
            <w:shd w:val="clear" w:color="auto" w:fill="EDF2F7"/>
          </w:tcPr>
          <w:p w14:paraId="027F6565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27.01</w:t>
            </w:r>
          </w:p>
        </w:tc>
        <w:tc>
          <w:tcPr>
            <w:tcW w:w="2592" w:type="dxa"/>
            <w:shd w:val="clear" w:color="auto" w:fill="EDF2F7"/>
          </w:tcPr>
          <w:p w14:paraId="6C6182E5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28.01</w:t>
            </w:r>
          </w:p>
        </w:tc>
        <w:tc>
          <w:tcPr>
            <w:tcW w:w="2592" w:type="dxa"/>
            <w:shd w:val="clear" w:color="auto" w:fill="EDF2F7"/>
          </w:tcPr>
          <w:p w14:paraId="73E775AA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Среда 29.01</w:t>
            </w:r>
          </w:p>
        </w:tc>
        <w:tc>
          <w:tcPr>
            <w:tcW w:w="2592" w:type="dxa"/>
            <w:shd w:val="clear" w:color="auto" w:fill="EDF2F7"/>
          </w:tcPr>
          <w:p w14:paraId="1199EFE0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30.01</w:t>
            </w:r>
          </w:p>
        </w:tc>
        <w:tc>
          <w:tcPr>
            <w:tcW w:w="2592" w:type="dxa"/>
            <w:shd w:val="clear" w:color="auto" w:fill="EDF2F7"/>
          </w:tcPr>
          <w:p w14:paraId="59941441" w14:textId="77777777" w:rsidR="0092364A" w:rsidRPr="00907765" w:rsidRDefault="00EA0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31.01</w:t>
            </w:r>
          </w:p>
        </w:tc>
      </w:tr>
      <w:tr w:rsidR="00907765" w:rsidRPr="00907765" w14:paraId="71EC1BF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1295E49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B12F921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907765" w:rsidRPr="00907765" w14:paraId="2A87BBB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9F99652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7087545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907765" w:rsidRPr="00907765" w14:paraId="5AC18A3E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4397203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AD7B3B6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составлять короткие рассказы.</w:t>
            </w:r>
          </w:p>
          <w:p w14:paraId="6015FFB1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навыки рисования линий и кругов.</w:t>
            </w:r>
          </w:p>
          <w:p w14:paraId="46FF1A71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Познакомить со свойствами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3A64588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составлять короткие рассказы.</w:t>
            </w:r>
          </w:p>
          <w:p w14:paraId="5CC63C22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ать навыки рисования линий и кругов.</w:t>
            </w:r>
          </w:p>
          <w:p w14:paraId="3BFDDA5D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Познакомить со свойствами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4AEFED9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составлять короткие рассказы.</w:t>
            </w:r>
          </w:p>
          <w:p w14:paraId="1873953D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Развивать навыки 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рисования линий и кругов.</w:t>
            </w:r>
          </w:p>
          <w:p w14:paraId="253106CD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Познакомить со свойствами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4DE9E71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составлять короткие рассказы.</w:t>
            </w:r>
          </w:p>
          <w:p w14:paraId="4B714930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навыки рисования линий и кругов.</w:t>
            </w:r>
          </w:p>
          <w:p w14:paraId="5411A51B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зн. с окр.: «Свойства снега»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Познакомить со свойствами снега и льда.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3F7E183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«Зимний день»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составлять короткие рассказы.</w:t>
            </w:r>
          </w:p>
          <w:p w14:paraId="17933D3A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Рисование: «Снежные узоры»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навыки рисования линий и кругов.</w:t>
            </w:r>
          </w:p>
          <w:p w14:paraId="06A09D5C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«Свойства снега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Познакомить со свойствами снега и льда.</w:t>
            </w:r>
          </w:p>
        </w:tc>
      </w:tr>
      <w:tr w:rsidR="00907765" w:rsidRPr="00907765" w14:paraId="306CB4D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DE152BA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82F7A1E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907765" w:rsidRPr="00907765" w14:paraId="00B584A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562F4DF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058FB82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Привлечение внимания к пище, следить за правильной осанкой за столом, формирование 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культурно-гигиенических навыков.</w:t>
            </w:r>
          </w:p>
        </w:tc>
      </w:tr>
      <w:tr w:rsidR="00907765" w:rsidRPr="00907765" w14:paraId="694BA50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EAF50D0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6BC1A59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Развитие речи, познавательная и игровая мотивация.</w:t>
            </w:r>
          </w:p>
        </w:tc>
      </w:tr>
      <w:tr w:rsidR="00907765" w:rsidRPr="00907765" w14:paraId="37E0BDF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6067EBF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2391545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«Зимние забавы»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Расширять словарный запас</w:t>
            </w:r>
          </w:p>
          <w:p w14:paraId="32F1AE2A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«Сравнение предмето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 по длине»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Обучать сравнению по признакам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CB360A3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«Қыс мезгілі»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Сөздік қорды байыту: қар, аяз</w:t>
            </w:r>
          </w:p>
          <w:p w14:paraId="088F5630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«Зимняя песенка»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музыкальный слух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DEA2469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Художественная литература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«Чтение сказки «Морозко»»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восприяти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 сказок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A83BA19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«Звуковой анализ простых слов»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Выделять начальный звук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A86FE90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«Снежки и эстафеты»</w:t>
            </w: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ловкость и меткость</w:t>
            </w:r>
          </w:p>
        </w:tc>
      </w:tr>
      <w:tr w:rsidR="00907765" w:rsidRPr="00907765" w14:paraId="7A8142E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3E49CE6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463FA2C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907765" w:rsidRPr="00907765" w14:paraId="5B0B640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BF148E0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2859E02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907765" w:rsidRPr="00907765" w14:paraId="54B63DC3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F094E50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30E47E1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знания о зимних явлениях 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5E83D08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знания о зимних явлениях 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97A41E3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знания о зимних явлениях 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 беленький сидит»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23E741C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знания о зимних явлениях природы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0F93D6C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снегопадом»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знания о зимних явлениях прир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оды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Уборка снега с скамеек</w:t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«Зайка беленький сидит»</w:t>
            </w:r>
          </w:p>
        </w:tc>
      </w:tr>
      <w:tr w:rsidR="00907765" w:rsidRPr="00907765" w14:paraId="0104EDA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E6C4066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9EF6BBC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907765" w:rsidRPr="00907765" w14:paraId="469F12C1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351EF2A5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F4F73E3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Чтение сказки «Рукавичка»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61DCFE7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Слушание спокойной музыки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0BD9986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стихотворения «Зима»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4B783E4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F4BB657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7765">
              <w:rPr>
                <w:rFonts w:ascii="Times New Roman" w:hAnsi="Times New Roman" w:cs="Times New Roman"/>
                <w:sz w:val="24"/>
                <w:szCs w:val="24"/>
              </w:rPr>
              <w:t>Чтение сказки «Заюшкина избушка»</w:t>
            </w:r>
          </w:p>
        </w:tc>
      </w:tr>
      <w:tr w:rsidR="00907765" w:rsidRPr="00907765" w14:paraId="4FC8857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F9F465C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C5B25DD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907765" w:rsidRPr="00907765" w14:paraId="412C4616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AB4517C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2A6F18A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«Сравнение по шири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сравнивать предметы.</w:t>
            </w:r>
          </w:p>
          <w:p w14:paraId="698D1FC2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6085381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сравнивать предметы.</w:t>
            </w:r>
          </w:p>
          <w:p w14:paraId="687869A2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E7949A9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Основы математики: 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сравнивать предметы.</w:t>
            </w:r>
          </w:p>
          <w:p w14:paraId="3E0BC21E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422DE20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математики: 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сравнивать предметы.</w:t>
            </w:r>
          </w:p>
          <w:p w14:paraId="28B05AAD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скатывание шаров.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0936BA7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тики: «Сравнение по ширине»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сравнивать предметы.</w:t>
            </w:r>
          </w:p>
          <w:p w14:paraId="0295A01E" w14:textId="77777777" w:rsidR="0092364A" w:rsidRPr="00907765" w:rsidRDefault="00EA0F8C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Лепка: «Снеговик»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9077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скатывание шаров.</w:t>
            </w:r>
          </w:p>
        </w:tc>
      </w:tr>
      <w:tr w:rsidR="00907765" w:rsidRPr="00907765" w14:paraId="0814EE8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A8993C2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AF65B2E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907765" w:rsidRPr="00907765" w14:paraId="5FD2AA7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60F3311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дет</w:t>
            </w:r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proofErr w:type="spellEnd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07765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026E958" w14:textId="77777777" w:rsidR="0092364A" w:rsidRPr="00907765" w:rsidRDefault="00EA0F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776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  <w:bookmarkEnd w:id="0"/>
    </w:tbl>
    <w:p w14:paraId="2FE25460" w14:textId="77777777" w:rsidR="00EA0F8C" w:rsidRPr="00907765" w:rsidRDefault="00EA0F8C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EA0F8C" w:rsidRPr="00907765" w:rsidSect="00034616">
      <w:pgSz w:w="16834" w:h="11909" w:orient="landscape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907765"/>
    <w:rsid w:val="0092364A"/>
    <w:rsid w:val="00AA1D8D"/>
    <w:rsid w:val="00B47730"/>
    <w:rsid w:val="00CB0664"/>
    <w:rsid w:val="00EA0F8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2F31E2"/>
  <w14:defaultImageDpi w14:val="300"/>
  <w15:docId w15:val="{8845E68C-B549-4C31-9755-5F280FB32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DB23042-4820-4BC9-B0C1-8E70A006E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2714</Words>
  <Characters>15473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18151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Админ</cp:lastModifiedBy>
  <cp:revision>2</cp:revision>
  <dcterms:created xsi:type="dcterms:W3CDTF">2026-08-25T17:59:00Z</dcterms:created>
  <dcterms:modified xsi:type="dcterms:W3CDTF">2026-08-25T17:59:00Z</dcterms:modified>
  <cp:category/>
</cp:coreProperties>
</file>